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Grabserberg Bruggbach </w:t>
          </w:r>
        </w:p>
        <w:p>
          <w:pPr>
            <w:spacing w:before="0" w:after="0"/>
          </w:pPr>
          <w:r>
            <w:t>304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